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Decke / 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31567894" name="fd3a0060-fa71-11ef-b3cf-c16731c41bb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5200344" name="fd3a0060-fa71-11ef-b3cf-c16731c41bb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9845209" name="0105ae60-fa72-11ef-8489-211fb4e6e00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8308875" name="0105ae60-fa72-11ef-8489-211fb4e6e006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Hauptstrasse 119. 8415 Gräslikon</w:t>
          </w:r>
        </w:p>
        <w:p>
          <w:pPr>
            <w:spacing w:before="0" w:after="0"/>
          </w:pPr>
          <w:r>
            <w:t>197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